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797427439" name="019fd109-41ff-7f6f-9f4e-65a0acc2b4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1905047" name="019fd109-41ff-7f6f-9f4e-65a0acc2b47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30332284" name="019fd10a-73c1-7831-944c-8149c6ea79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525332" name="019fd10a-73c1-7831-944c-8149c6ea79e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WC/ 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8742289" name="019fd13e-61f0-7464-a8fe-04ce7b261a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7087061" name="019fd13e-61f0-7464-a8fe-04ce7b261a4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06875650" name="019fd13e-98cd-7cea-81af-3d9644c3de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7697626" name="019fd13e-98cd-7cea-81af-3d9644c3de5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Hofackerstrasse 10, Adliswil</w:t>
          </w:r>
        </w:p>
        <w:p>
          <w:pPr>
            <w:spacing w:before="0" w:after="0"/>
          </w:pPr>
          <w:r>
            <w:t>DN 1117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